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tbl>
      <w:tblPr>
        <w:tblStyle w:val="TableGrid"/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Female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Difference (S.E.)</w:t>
            </w:r>
          </w:p>
        </w:tc>
      </w:tr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Owns large livestock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0.25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0.04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0.21***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(0.42)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(0.20)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(0.01)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